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249205" name="019d8ff5-80d4-7cd4-a40b-154681a969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984380" name="019d8ff5-80d4-7cd4-a40b-154681a969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32796" name="019d8ff5-ad2e-7da5-9c7e-4717bd0a7a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030344" name="019d8ff5-ad2e-7da5-9c7e-4717bd0a7a3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8342974" name="019d8ff9-9c96-7e42-8e3f-6431338477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575906" name="019d8ff9-9c96-7e42-8e3f-64313384777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2635996" name="019d8ff9-c6c8-7407-b8b7-3509ec4b8c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996059" name="019d8ff9-c6c8-7407-b8b7-3509ec4b8ce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9362369" name="019d8ffb-4054-7b74-a3bc-900229ca29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2185210" name="019d8ffb-4054-7b74-a3bc-900229ca290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24333" name="019d8ffb-6f66-7fd2-9160-0b684f69fd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089956" name="019d8ffb-6f66-7fd2-9160-0b684f69fd3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7139120" name="019d9045-1554-7437-b5a3-a6da0e086a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453497" name="019d9045-1554-7437-b5a3-a6da0e086a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928096" name="019d9045-3cea-7245-a879-4c644c3977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150691" name="019d9045-3cea-7245-a879-4c644c39771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1233482" name="019d904a-6d52-749e-bf4f-b505cf1302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404096" name="019d904a-6d52-749e-bf4f-b505cf1302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0420258" name="019d904a-8ba5-7d1d-a04e-937fc1e2b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86061" name="019d904a-8ba5-7d1d-a04e-937fc1e2b2f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